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39B06">
      <w:pPr>
        <w:pStyle w:val="2"/>
        <w:jc w:val="center"/>
        <w:rPr>
          <w:rFonts w:hint="default" w:ascii="Arial" w:hAnsi="Arial" w:eastAsia="SimSun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</w:pPr>
      <w:r>
        <w:rPr>
          <w:rFonts w:ascii="SimSun" w:hAnsi="SimSun" w:eastAsia="SimSun" w:cs="SimSun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-28575</wp:posOffset>
            </wp:positionV>
            <wp:extent cx="1107440" cy="1181100"/>
            <wp:effectExtent l="0" t="0" r="16510" b="0"/>
            <wp:wrapThrough wrapText="bothSides">
              <wp:wrapPolygon>
                <wp:start x="7431" y="0"/>
                <wp:lineTo x="4087" y="697"/>
                <wp:lineTo x="0" y="3832"/>
                <wp:lineTo x="743" y="11148"/>
                <wp:lineTo x="1486" y="17419"/>
                <wp:lineTo x="6688" y="21252"/>
                <wp:lineTo x="7431" y="21252"/>
                <wp:lineTo x="13748" y="21252"/>
                <wp:lineTo x="14862" y="21252"/>
                <wp:lineTo x="19693" y="17419"/>
                <wp:lineTo x="20064" y="16723"/>
                <wp:lineTo x="20807" y="11148"/>
                <wp:lineTo x="21179" y="3832"/>
                <wp:lineTo x="17092" y="697"/>
                <wp:lineTo x="13748" y="0"/>
                <wp:lineTo x="7431" y="0"/>
              </wp:wrapPolygon>
            </wp:wrapThrough>
            <wp:docPr id="1" name="Imagen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744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Arial" w:hAnsi="Arial" w:eastAsia="SimSun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  <w:t>COLEGIO NACIONAL NICOLAS ESGUERRA</w:t>
      </w:r>
    </w:p>
    <w:p w14:paraId="4CCCF2D1">
      <w:pPr>
        <w:jc w:val="center"/>
        <w:rPr>
          <w:rFonts w:hint="default"/>
          <w:color w:val="000000" w:themeColor="text1"/>
          <w:lang w:val="es-CO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lang w:val="es-CO"/>
          <w14:textFill>
            <w14:solidFill>
              <w14:schemeClr w14:val="tx1"/>
            </w14:solidFill>
          </w14:textFill>
        </w:rPr>
        <w:t>GRADO DECIMO - DANZAS</w:t>
      </w:r>
    </w:p>
    <w:p w14:paraId="2B057647">
      <w:pPr>
        <w:jc w:val="center"/>
        <w:rPr>
          <w:rFonts w:hint="default"/>
          <w:color w:val="000000" w:themeColor="text1"/>
          <w:lang w:val="es-CO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lang w:val="es-CO"/>
          <w14:textFill>
            <w14:solidFill>
              <w14:schemeClr w14:val="tx1"/>
            </w14:solidFill>
          </w14:textFill>
        </w:rPr>
        <w:t>Docente: Diana Angelica Muñoz Contreras</w:t>
      </w:r>
    </w:p>
    <w:p w14:paraId="526D4E23">
      <w:pPr>
        <w:pStyle w:val="2"/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9652FC8">
      <w:pPr>
        <w:pStyle w:val="2"/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Propósito</w:t>
      </w:r>
    </w:p>
    <w:p w14:paraId="54EEB4E6">
      <w:pPr>
        <w:jc w:val="both"/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Fortalecer en el estudiante la comprensión y aplicación de los elementos fundamentales de la danza, promoviendo el desarrollo del ritmo, la coordinación y la expresión corporal.</w:t>
      </w:r>
    </w:p>
    <w:p w14:paraId="35D26779">
      <w:pPr>
        <w:pStyle w:val="2"/>
        <w:rPr>
          <w:rFonts w:hint="default" w:ascii="Arial" w:hAnsi="Arial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Actividad Teórica</w:t>
      </w:r>
      <w:r>
        <w:rPr>
          <w:rFonts w:hint="default" w:ascii="Arial" w:hAnsi="Arial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  <w:t xml:space="preserve"> </w:t>
      </w:r>
    </w:p>
    <w:p w14:paraId="75795E19">
      <w:pPr>
        <w:rPr>
          <w:rFonts w:hint="default"/>
          <w:lang w:val="es-CO"/>
        </w:rPr>
      </w:pPr>
    </w:p>
    <w:p w14:paraId="0E277881">
      <w:pP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default" w:ascii="Arial" w:hAnsi="Arial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  <w:t xml:space="preserve">Consulta los siguientes conceptos y escribelos en tu cuaderno: 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danza, ritmo, coordinación y planimetría.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 E</w:t>
      </w:r>
      <w:r>
        <w:rPr>
          <w:rFonts w:hint="default" w:ascii="Arial" w:hAnsi="Arial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  <w:t xml:space="preserve">scribe y explica 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la importancia del ritmo.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Arial" w:hAnsi="Arial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  <w:t xml:space="preserve"> Escribe 4 e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jemplo</w:t>
      </w:r>
      <w:r>
        <w:rPr>
          <w:rFonts w:hint="default" w:ascii="Arial" w:hAnsi="Arial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  <w:t>s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de coordinación en la vida diaria.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default" w:ascii="Arial" w:hAnsi="Arial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  <w:t>Explica que es la planimetria y  realiza un d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ibujo de </w:t>
      </w:r>
      <w:r>
        <w:rPr>
          <w:rFonts w:hint="default" w:ascii="Arial" w:hAnsi="Arial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  <w:t xml:space="preserve">la 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planimetría</w:t>
      </w:r>
      <w:r>
        <w:rPr>
          <w:rFonts w:hint="default" w:ascii="Arial" w:hAnsi="Arial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  <w:t xml:space="preserve"> de la coreografía</w:t>
      </w:r>
      <w:bookmarkStart w:id="0" w:name="_GoBack"/>
      <w:bookmarkEnd w:id="0"/>
      <w:r>
        <w:rPr>
          <w:rFonts w:hint="default" w:ascii="Arial" w:hAnsi="Arial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  <w:t xml:space="preserve"> realizada en clase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</w:t>
      </w:r>
      <w:r>
        <w:rPr>
          <w:rFonts w:hint="default" w:ascii="Arial" w:hAnsi="Arial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  <w:t xml:space="preserve"> Escribe la i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mportancia de la expresión corporal.</w:t>
      </w:r>
    </w:p>
    <w:p w14:paraId="657FDFF8">
      <w:pPr>
        <w:pStyle w:val="2"/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Actividad Práctica</w:t>
      </w:r>
    </w:p>
    <w:p w14:paraId="6CB312AB">
      <w:pPr>
        <w:rPr>
          <w:rFonts w:hint="default" w:ascii="Arial" w:hAnsi="Arial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Crear una coreografía (individual o grupal) que incluya ritmo, coordinación, uso del espacio y expresión corporal.</w:t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Evidencia: Video.</w:t>
      </w:r>
      <w:r>
        <w:rPr>
          <w:rFonts w:hint="default" w:ascii="Arial" w:hAnsi="Arial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  <w:t xml:space="preserve"> Duración mínima del video 2 minutos. </w:t>
      </w:r>
    </w:p>
    <w:p w14:paraId="4B862209">
      <w:pPr>
        <w:pStyle w:val="2"/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Actividad de Análisis</w:t>
      </w:r>
    </w:p>
    <w:p w14:paraId="6A9FA82E">
      <w:pPr>
        <w:rPr>
          <w:rFonts w:hint="default" w:ascii="Arial" w:hAnsi="Arial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Observar un video de danza y analizar tipo, ritmo, coordinación, uso del espacio y emociones.</w:t>
      </w:r>
      <w:r>
        <w:rPr>
          <w:rFonts w:hint="default" w:ascii="Arial" w:hAnsi="Arial" w:cs="Arial"/>
          <w:color w:val="000000" w:themeColor="text1"/>
          <w:sz w:val="24"/>
          <w:szCs w:val="24"/>
          <w:lang w:val="es-CO"/>
          <w14:textFill>
            <w14:solidFill>
              <w14:schemeClr w14:val="tx1"/>
            </w14:solidFill>
          </w14:textFill>
        </w:rPr>
        <w:t xml:space="preserve"> Indica donde se puede encontrar el video y escribe tu análisis en mínimo una hoja de tu cuaderno. 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4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2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27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30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25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2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EE6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4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4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4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5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5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5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5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5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Strong"/>
    <w:basedOn w:val="11"/>
    <w:qFormat/>
    <w:uiPriority w:val="22"/>
    <w:rPr>
      <w:b/>
      <w:bCs/>
    </w:rPr>
  </w:style>
  <w:style w:type="paragraph" w:styleId="15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16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7">
    <w:name w:val="macro"/>
    <w:link w:val="49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8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19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0">
    <w:name w:val="Body Text 2"/>
    <w:basedOn w:val="1"/>
    <w:link w:val="47"/>
    <w:unhideWhenUsed/>
    <w:qFormat/>
    <w:uiPriority w:val="99"/>
    <w:pPr>
      <w:spacing w:after="120" w:line="480" w:lineRule="auto"/>
    </w:pPr>
  </w:style>
  <w:style w:type="paragraph" w:styleId="21">
    <w:name w:val="List 3"/>
    <w:basedOn w:val="1"/>
    <w:unhideWhenUsed/>
    <w:uiPriority w:val="99"/>
    <w:pPr>
      <w:ind w:left="1080" w:hanging="360"/>
      <w:contextualSpacing/>
    </w:pPr>
  </w:style>
  <w:style w:type="paragraph" w:styleId="22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23">
    <w:name w:val="header"/>
    <w:basedOn w:val="1"/>
    <w:link w:val="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4">
    <w:name w:val="List Number 3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25">
    <w:name w:val="List Number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26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7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28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9">
    <w:name w:val="List Bullet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30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31">
    <w:name w:val="footer"/>
    <w:basedOn w:val="1"/>
    <w:link w:val="3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2">
    <w:name w:val="Subtitle"/>
    <w:basedOn w:val="1"/>
    <w:next w:val="1"/>
    <w:link w:val="4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3">
    <w:name w:val="Body Text"/>
    <w:basedOn w:val="1"/>
    <w:link w:val="46"/>
    <w:unhideWhenUsed/>
    <w:qFormat/>
    <w:uiPriority w:val="99"/>
    <w:pPr>
      <w:spacing w:after="120"/>
    </w:pPr>
  </w:style>
  <w:style w:type="paragraph" w:styleId="34">
    <w:name w:val="Body Text 3"/>
    <w:basedOn w:val="1"/>
    <w:link w:val="48"/>
    <w:unhideWhenUsed/>
    <w:qFormat/>
    <w:uiPriority w:val="99"/>
    <w:pPr>
      <w:spacing w:after="120"/>
    </w:pPr>
    <w:rPr>
      <w:sz w:val="16"/>
      <w:szCs w:val="16"/>
    </w:rPr>
  </w:style>
  <w:style w:type="paragraph" w:styleId="35">
    <w:name w:val="Title"/>
    <w:basedOn w:val="1"/>
    <w:next w:val="1"/>
    <w:link w:val="4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6">
    <w:name w:val="Table Grid"/>
    <w:basedOn w:val="1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7">
    <w:name w:val="Header Char"/>
    <w:basedOn w:val="11"/>
    <w:link w:val="23"/>
    <w:uiPriority w:val="99"/>
  </w:style>
  <w:style w:type="character" w:customStyle="1" w:styleId="38">
    <w:name w:val="Footer Char"/>
    <w:basedOn w:val="11"/>
    <w:link w:val="31"/>
    <w:uiPriority w:val="99"/>
  </w:style>
  <w:style w:type="paragraph" w:styleId="3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40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41">
    <w:name w:val="Heading 2 Char"/>
    <w:basedOn w:val="11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42">
    <w:name w:val="Heading 3 Char"/>
    <w:basedOn w:val="11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3">
    <w:name w:val="Title Char"/>
    <w:basedOn w:val="11"/>
    <w:link w:val="35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44">
    <w:name w:val="Subtitle Char"/>
    <w:basedOn w:val="11"/>
    <w:link w:val="3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45">
    <w:name w:val="List Paragraph"/>
    <w:basedOn w:val="1"/>
    <w:qFormat/>
    <w:uiPriority w:val="34"/>
    <w:pPr>
      <w:ind w:left="720"/>
      <w:contextualSpacing/>
    </w:pPr>
  </w:style>
  <w:style w:type="character" w:customStyle="1" w:styleId="46">
    <w:name w:val="Body Text Char"/>
    <w:basedOn w:val="11"/>
    <w:link w:val="33"/>
    <w:qFormat/>
    <w:uiPriority w:val="99"/>
  </w:style>
  <w:style w:type="character" w:customStyle="1" w:styleId="47">
    <w:name w:val="Body Text 2 Char"/>
    <w:basedOn w:val="11"/>
    <w:link w:val="20"/>
    <w:qFormat/>
    <w:uiPriority w:val="99"/>
  </w:style>
  <w:style w:type="character" w:customStyle="1" w:styleId="48">
    <w:name w:val="Body Text 3 Char"/>
    <w:basedOn w:val="11"/>
    <w:link w:val="34"/>
    <w:qFormat/>
    <w:uiPriority w:val="99"/>
    <w:rPr>
      <w:sz w:val="16"/>
      <w:szCs w:val="16"/>
    </w:rPr>
  </w:style>
  <w:style w:type="character" w:customStyle="1" w:styleId="49">
    <w:name w:val="Macro Text Char"/>
    <w:basedOn w:val="11"/>
    <w:link w:val="17"/>
    <w:qFormat/>
    <w:uiPriority w:val="99"/>
    <w:rPr>
      <w:rFonts w:ascii="Courier" w:hAnsi="Courier"/>
      <w:sz w:val="20"/>
      <w:szCs w:val="20"/>
    </w:rPr>
  </w:style>
  <w:style w:type="paragraph" w:styleId="50">
    <w:name w:val="Quote"/>
    <w:basedOn w:val="1"/>
    <w:next w:val="1"/>
    <w:link w:val="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1">
    <w:name w:val="Quote Char"/>
    <w:basedOn w:val="11"/>
    <w:link w:val="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2">
    <w:name w:val="Heading 4 Char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53">
    <w:name w:val="Heading 5 Char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54">
    <w:name w:val="Heading 6 Char"/>
    <w:basedOn w:val="11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55">
    <w:name w:val="Heading 7 Char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6">
    <w:name w:val="Heading 8 Char"/>
    <w:basedOn w:val="11"/>
    <w:link w:val="9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57">
    <w:name w:val="Heading 9 Char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58">
    <w:name w:val="Intense Quote"/>
    <w:basedOn w:val="1"/>
    <w:next w:val="1"/>
    <w:link w:val="5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59">
    <w:name w:val="Intense Quote Char"/>
    <w:basedOn w:val="11"/>
    <w:link w:val="58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0">
    <w:name w:val="Subtle Emphasis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61">
    <w:name w:val="Intense Emphasis"/>
    <w:basedOn w:val="1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2">
    <w:name w:val="Subtle Reference"/>
    <w:basedOn w:val="1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63">
    <w:name w:val="Intense Reference"/>
    <w:basedOn w:val="11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64">
    <w:name w:val="Book Title"/>
    <w:basedOn w:val="11"/>
    <w:qFormat/>
    <w:uiPriority w:val="33"/>
    <w:rPr>
      <w:b/>
      <w:bCs/>
      <w:smallCaps/>
      <w:spacing w:val="5"/>
    </w:rPr>
  </w:style>
  <w:style w:type="paragraph" w:customStyle="1" w:styleId="65">
    <w:name w:val="TOC Heading"/>
    <w:basedOn w:val="2"/>
    <w:next w:val="1"/>
    <w:semiHidden/>
    <w:unhideWhenUsed/>
    <w:qFormat/>
    <w:uiPriority w:val="39"/>
    <w:pPr>
      <w:outlineLvl w:val="9"/>
    </w:pPr>
  </w:style>
  <w:style w:type="table" w:styleId="66">
    <w:name w:val="Light Shading"/>
    <w:basedOn w:val="1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67">
    <w:name w:val="Light Shading Accent 1"/>
    <w:basedOn w:val="1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68">
    <w:name w:val="Light Shading Accent 2"/>
    <w:basedOn w:val="1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69">
    <w:name w:val="Light Shading Accent 3"/>
    <w:basedOn w:val="1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70">
    <w:name w:val="Light Shading Accent 4"/>
    <w:basedOn w:val="1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71">
    <w:name w:val="Light Shading Accent 5"/>
    <w:basedOn w:val="1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72">
    <w:name w:val="Light Shading Accent 6"/>
    <w:basedOn w:val="1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73">
    <w:name w:val="Light List"/>
    <w:basedOn w:val="1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4">
    <w:name w:val="Light List Accent 1"/>
    <w:basedOn w:val="1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5">
    <w:name w:val="Light List Accent 2"/>
    <w:basedOn w:val="1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6">
    <w:name w:val="Light List Accent 3"/>
    <w:basedOn w:val="1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7">
    <w:name w:val="Light List Accent 4"/>
    <w:basedOn w:val="1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8">
    <w:name w:val="Light List Accent 5"/>
    <w:basedOn w:val="1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9">
    <w:name w:val="Light List Accent 6"/>
    <w:basedOn w:val="1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80">
    <w:name w:val="Light Grid"/>
    <w:basedOn w:val="1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81">
    <w:name w:val="Light Grid Accent 1"/>
    <w:basedOn w:val="1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82">
    <w:name w:val="Light Grid Accent 2"/>
    <w:basedOn w:val="1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83">
    <w:name w:val="Light Grid Accent 3"/>
    <w:basedOn w:val="1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84">
    <w:name w:val="Light Grid Accent 4"/>
    <w:basedOn w:val="1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85">
    <w:name w:val="Light Grid Accent 5"/>
    <w:basedOn w:val="1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86">
    <w:name w:val="Light Grid Accent 6"/>
    <w:basedOn w:val="1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87">
    <w:name w:val="Medium Shading 1"/>
    <w:basedOn w:val="1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88">
    <w:name w:val="Medium Shading 1 Accent 1"/>
    <w:basedOn w:val="1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89">
    <w:name w:val="Medium Shading 1 Accent 2"/>
    <w:basedOn w:val="1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0">
    <w:name w:val="Medium Shading 1 Accent 3"/>
    <w:basedOn w:val="1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1">
    <w:name w:val="Medium Shading 1 Accent 4"/>
    <w:basedOn w:val="1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2">
    <w:name w:val="Medium Shading 1 Accent 5"/>
    <w:basedOn w:val="1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3">
    <w:name w:val="Medium Shading 1 Accent 6"/>
    <w:basedOn w:val="1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4">
    <w:name w:val="Medium Shading 2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5">
    <w:name w:val="Medium Shading 2 Accent 1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6">
    <w:name w:val="Medium Shading 2 Accent 2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7">
    <w:name w:val="Medium Shading 2 Accent 3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8">
    <w:name w:val="Medium Shading 2 Accent 4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9">
    <w:name w:val="Medium Shading 2 Accent 5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0">
    <w:name w:val="Medium Shading 2 Accent 6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1">
    <w:name w:val="Medium Lis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shd w:val="clear" w:color="auto" w:fill="BFBFBF" w:themeFill="text1" w:themeFillTint="3F"/>
      </w:tcPr>
    </w:tblStylePr>
  </w:style>
  <w:style w:type="table" w:styleId="102">
    <w:name w:val="Medium List 1 Accen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shd w:val="clear" w:color="auto" w:fill="D3DFEE" w:themeFill="accent1" w:themeFillTint="3F"/>
      </w:tcPr>
    </w:tblStylePr>
  </w:style>
  <w:style w:type="table" w:styleId="103">
    <w:name w:val="Medium List 1 Accent 2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shd w:val="clear" w:color="auto" w:fill="EFD3D3" w:themeFill="accent2" w:themeFillTint="3F"/>
      </w:tcPr>
    </w:tblStylePr>
  </w:style>
  <w:style w:type="table" w:styleId="104">
    <w:name w:val="Medium List 1 Accent 3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shd w:val="clear" w:color="auto" w:fill="E6EED5" w:themeFill="accent3" w:themeFillTint="3F"/>
      </w:tcPr>
    </w:tblStylePr>
  </w:style>
  <w:style w:type="table" w:styleId="105">
    <w:name w:val="Medium List 1 Accent 4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shd w:val="clear" w:color="auto" w:fill="DFD8E8" w:themeFill="accent4" w:themeFillTint="3F"/>
      </w:tcPr>
    </w:tblStylePr>
  </w:style>
  <w:style w:type="table" w:styleId="106">
    <w:name w:val="Medium List 1 Accent 5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shd w:val="clear" w:color="auto" w:fill="D2EAF0" w:themeFill="accent5" w:themeFillTint="3F"/>
      </w:tcPr>
    </w:tblStylePr>
  </w:style>
  <w:style w:type="table" w:styleId="107">
    <w:name w:val="Medium List 1 Accent 6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shd w:val="clear" w:color="auto" w:fill="FDE5D1" w:themeFill="accent6" w:themeFillTint="3F"/>
      </w:tcPr>
    </w:tblStylePr>
  </w:style>
  <w:style w:type="table" w:styleId="108">
    <w:name w:val="Medium List 2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09">
    <w:name w:val="Medium List 2 Accent 1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0">
    <w:name w:val="Medium List 2 Accent 2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1">
    <w:name w:val="Medium List 2 Accent 3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2">
    <w:name w:val="Medium List 2 Accent 4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3">
    <w:name w:val="Medium List 2 Accent 5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4">
    <w:name w:val="Medium List 2 Accent 6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5">
    <w:name w:val="Medium Grid 1"/>
    <w:basedOn w:val="1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16">
    <w:name w:val="Medium Grid 1 Accent 1"/>
    <w:basedOn w:val="1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17">
    <w:name w:val="Medium Grid 1 Accent 2"/>
    <w:basedOn w:val="1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18">
    <w:name w:val="Medium Grid 1 Accent 3"/>
    <w:basedOn w:val="1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19">
    <w:name w:val="Medium Grid 1 Accent 4"/>
    <w:basedOn w:val="1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20">
    <w:name w:val="Medium Grid 1 Accent 5"/>
    <w:basedOn w:val="1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21">
    <w:name w:val="Medium Grid 1 Accent 6"/>
    <w:basedOn w:val="1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  <w:style w:type="table" w:styleId="122">
    <w:name w:val="Medium Grid 2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3">
    <w:name w:val="Medium Grid 2 Accent 1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4">
    <w:name w:val="Medium Grid 2 Accent 2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5">
    <w:name w:val="Medium Grid 2 Accent 3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6">
    <w:name w:val="Medium Grid 2 Accent 4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7">
    <w:name w:val="Medium Grid 2 Accent 5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8">
    <w:name w:val="Medium Grid 2 Accent 6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9">
    <w:name w:val="Medium Grid 3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30">
    <w:name w:val="Medium Grid 3 Accent 1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31">
    <w:name w:val="Medium Grid 3 Accent 2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32">
    <w:name w:val="Medium Grid 3 Accent 3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33">
    <w:name w:val="Medium Grid 3 Accent 4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34">
    <w:name w:val="Medium Grid 3 Accent 5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35">
    <w:name w:val="Medium Grid 3 Accent 6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36">
    <w:name w:val="Dark List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37">
    <w:name w:val="Dark List Accent 1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38">
    <w:name w:val="Dark List Accent 2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39">
    <w:name w:val="Dark List Accent 3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40">
    <w:name w:val="Dark List Accent 4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41">
    <w:name w:val="Dark List Accent 5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42">
    <w:name w:val="Dark List Accent 6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43">
    <w:name w:val="Colorful Shading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4">
    <w:name w:val="Colorful Shading Accent 1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5">
    <w:name w:val="Colorful Shading Accent 2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6">
    <w:name w:val="Colorful Shading Accent 3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47">
    <w:name w:val="Colorful Shading Accent 4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8">
    <w:name w:val="Colorful Shading Accent 5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9">
    <w:name w:val="Colorful Shading Accent 6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50">
    <w:name w:val="Colorful List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shd w:val="clear" w:color="auto" w:fill="CCCCCC" w:themeFill="text1" w:themeFillTint="33"/>
      </w:tcPr>
    </w:tblStylePr>
  </w:style>
  <w:style w:type="table" w:styleId="151">
    <w:name w:val="Colorful List Accent 1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shd w:val="clear" w:color="auto" w:fill="DBE5F1" w:themeFill="accent1" w:themeFillTint="33"/>
      </w:tcPr>
    </w:tblStylePr>
  </w:style>
  <w:style w:type="table" w:styleId="152">
    <w:name w:val="Colorful List Accent 2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shd w:val="clear" w:color="auto" w:fill="F2DBDB" w:themeFill="accent2" w:themeFillTint="33"/>
      </w:tcPr>
    </w:tblStylePr>
  </w:style>
  <w:style w:type="table" w:styleId="153">
    <w:name w:val="Colorful List Accent 3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shd w:val="clear" w:color="auto" w:fill="EAF1DD" w:themeFill="accent3" w:themeFillTint="33"/>
      </w:tcPr>
    </w:tblStylePr>
  </w:style>
  <w:style w:type="table" w:styleId="154">
    <w:name w:val="Colorful List Accent 4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shd w:val="clear" w:color="auto" w:fill="E5DFEC" w:themeFill="accent4" w:themeFillTint="33"/>
      </w:tcPr>
    </w:tblStylePr>
  </w:style>
  <w:style w:type="table" w:styleId="155">
    <w:name w:val="Colorful List Accent 5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shd w:val="clear" w:color="auto" w:fill="DAEEF3" w:themeFill="accent5" w:themeFillTint="33"/>
      </w:tcPr>
    </w:tblStylePr>
  </w:style>
  <w:style w:type="table" w:styleId="156">
    <w:name w:val="Colorful List Accent 6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shd w:val="clear" w:color="auto" w:fill="FDE9D9" w:themeFill="accent6" w:themeFillTint="33"/>
      </w:tcPr>
    </w:tblStylePr>
  </w:style>
  <w:style w:type="table" w:styleId="157">
    <w:name w:val="Colorful Grid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58">
    <w:name w:val="Colorful Grid Accent 1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59">
    <w:name w:val="Colorful Grid Accent 2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60">
    <w:name w:val="Colorful Grid Accent 3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61">
    <w:name w:val="Colorful Grid Accent 4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62">
    <w:name w:val="Colorful Grid Accent 5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63">
    <w:name w:val="Colorful Grid Accent 6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dimun</cp:lastModifiedBy>
  <dcterms:modified xsi:type="dcterms:W3CDTF">2026-04-01T04:16:36Z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334C272D46D641EFBC43FFFB1264286B_13</vt:lpwstr>
  </property>
</Properties>
</file>